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Flanschendichtung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618515" name="cebf0b50-b97e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4226953" name="cebf0b50-b97e-11f0-9afd-333793d60ec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4793718" name="c75c77c0-b97a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591240" name="c75c77c0-b97a-11f0-9afd-333793d60ec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8156728" name="92dd372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2154671" name="92dd3720-b987-11f0-adc1-95a729f3c9d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</w:tc>
        <w:tc>
          <w:p>
            <w:pPr>
              <w:spacing w:before="0" w:after="0" w:line="240" w:lineRule="auto"/>
            </w:pPr>
            <w:r>
              <w:t>Leitung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3633413" name="7625a560-b97b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475101" name="7625a560-b97b-11f0-9afd-333793d60ec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Türe</w:t>
            </w:r>
          </w:p>
        </w:tc>
        <w:tc>
          <w:p>
            <w:pPr>
              <w:spacing w:before="0" w:after="0" w:line="240" w:lineRule="auto"/>
            </w:pPr>
            <w:r>
              <w:t>Brandschutztür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9375188" name="f3cdc470-b97b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644067" name="f3cdc470-b97b-11f0-9afd-333793d60ec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4863821" name="9e596f70-b97c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689924" name="9e596f70-b97c-11f0-9afd-333793d60ec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7350693" name="3d43dfe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534220" name="3d43dfe0-b986-11f0-adc1-95a729f3c9d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7993116" name="73a21ce0-b97d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405238" name="73a21ce0-b97d-11f0-9afd-333793d60ec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6977172" name="e7c3ab6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9631408" name="e7c3ab60-b983-11f0-adc1-95a729f3c9d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201345" name="625904d0-b987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636594" name="625904d0-b987-11f0-adc1-95a729f3c9d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4163339" name="d0391fd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021190" name="d0391fd0-b98c-11f0-adc1-95a729f3c9d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0263414" name="445f4990-b99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116766" name="445f4990-b990-11f0-adc1-95a729f3c9d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inkl.Holzrahmen</w:t>
            </w:r>
          </w:p>
        </w:tc>
        <w:tc>
          <w:p>
            <w:pPr>
              <w:spacing w:before="0" w:after="0" w:line="240" w:lineRule="auto"/>
            </w:pPr>
            <w:r>
              <w:t>Elektrokasten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0789357" name="fe548d50-b97d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578665" name="fe548d50-b97d-11f0-9afd-333793d60ec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</w:tc>
        <w:tc>
          <w:p>
            <w:pPr>
              <w:spacing w:before="0" w:after="0" w:line="240" w:lineRule="auto"/>
            </w:pPr>
            <w:r>
              <w:t>Flanschendichtung</w:t>
            </w:r>
          </w:p>
        </w:tc>
        <w:tc>
          <w:p>
            <w:pPr>
              <w:spacing w:before="0" w:after="0" w:line="240" w:lineRule="auto"/>
            </w:pPr>
            <w:r>
              <w:t>Heizbrenner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6975083" name="49761a60-b97e-11f0-9afd-333793d60ec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347269" name="49761a60-b97e-11f0-9afd-333793d60ec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Boden, 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3182134" name="4a490fe0-b980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863593" name="4a490fe0-b980-11f0-adc1-95a729f3c9d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Boden, 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3957867" name="2528f1a0-b983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1516159" name="2528f1a0-b983-11f0-adc1-95a729f3c9d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109809" name="bf4c36b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3051836" name="bf4c36b0-b984-11f0-adc1-95a729f3c9d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Boden, 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1685933" name="d0c53760-b985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912366" name="d0c53760-b985-11f0-adc1-95a729f3c9d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Boden, Wand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3869392" name="0e4ed910-b986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445522" name="0e4ed910-b986-11f0-adc1-95a729f3c9d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Fliesenklener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2071226" name="25f3a590-b98c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701220" name="25f3a590-b98c-11f0-adc1-95a729f3c9d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1853355" name="c35aa4f0-b982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185990" name="c35aa4f0-b982-11f0-adc1-95a729f3c9d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0983797" name="1f84e4b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434786" name="1f84e4b0-b984-11f0-adc1-95a729f3c9d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3098392" name="ff279090-b984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95920" name="ff279090-b984-11f0-adc1-95a729f3c9d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6526412" name="169c3a70-b98d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4758908" name="169c3a70-b98d-11f0-adc1-95a729f3c9d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Kork</w:t>
            </w:r>
          </w:p>
        </w:tc>
        <w:tc>
          <w:p>
            <w:pPr>
              <w:spacing w:before="0" w:after="0" w:line="240" w:lineRule="auto"/>
            </w:pPr>
            <w:r>
              <w:t>Korkisolation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5838563" name="9ecd7080-b988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636055" name="9ecd7080-b988-11f0-adc1-95a729f3c9d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>Dämmung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Kork</w:t>
            </w:r>
          </w:p>
        </w:tc>
        <w:tc>
          <w:p>
            <w:pPr>
              <w:spacing w:before="0" w:after="0" w:line="240" w:lineRule="auto"/>
            </w:pPr>
            <w:r>
              <w:t>Korkdämmung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0759930" name="0b82b960-b989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517336" name="0b82b960-b989-11f0-adc1-95a729f3c9d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PAK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Chemine</w:t>
            </w:r>
          </w:p>
        </w:tc>
        <w:tc>
          <w:p>
            <w:pPr>
              <w:spacing w:before="0" w:after="0" w:line="240" w:lineRule="auto"/>
            </w:pPr>
            <w:r>
              <w:t>Brandschutztüren, -tore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4844074" name="8b6956c0-b989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6730244" name="8b6956c0-b989-11f0-adc1-95a729f3c9d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Gang Treppe</w:t>
            </w:r>
          </w:p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2132086" name="a6e5b4f0-b98b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6801301" name="a6e5b4f0-b98b-11f0-adc1-95a729f3c9d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Fassadenplatten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0107480" name="81dc04e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233457" name="81dc04e0-b98e-11f0-adc1-95a729f3c9d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Fassadenplatten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6157179" name="f4d91f50-b98e-11f0-adc1-95a729f3c9d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411464" name="f4d91f50-b98e-11f0-adc1-95a729f3c9d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566</w:t>
          </w:r>
        </w:p>
        <w:p>
          <w:pPr>
            <w:spacing w:before="0" w:after="0"/>
          </w:pPr>
          <w:r>
            <w:t>DN 566 Voa Principala 31, Valbella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